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C1A" w:rsidRPr="00300406" w:rsidRDefault="00C95C1A" w:rsidP="00C95C1A">
      <w:pPr>
        <w:pStyle w:val="BijlageGenummerdKop"/>
        <w:numPr>
          <w:ilvl w:val="0"/>
          <w:numId w:val="0"/>
        </w:numPr>
      </w:pPr>
      <w:bookmarkStart w:id="0" w:name="_Toc496111707"/>
      <w:bookmarkStart w:id="1" w:name="_Toc13126492"/>
      <w:bookmarkStart w:id="2" w:name="_Toc46249997"/>
      <w:r>
        <w:t xml:space="preserve">Bijlage G  </w:t>
      </w:r>
      <w:r w:rsidRPr="00300406">
        <w:t>Verklaring inzake de verplichtingen op het gebied van milieu-, sociaal en arbeidsrecht</w:t>
      </w:r>
      <w:bookmarkStart w:id="3" w:name="_GoBack"/>
      <w:bookmarkEnd w:id="0"/>
      <w:bookmarkEnd w:id="1"/>
      <w:bookmarkEnd w:id="2"/>
      <w:bookmarkEnd w:id="3"/>
    </w:p>
    <w:p w:rsidR="00C95C1A" w:rsidRPr="00300406" w:rsidRDefault="00C95C1A" w:rsidP="00C95C1A">
      <w:pPr>
        <w:pStyle w:val="Broodtekst"/>
      </w:pPr>
      <w:r w:rsidRPr="00300406">
        <w:rPr>
          <w:bCs/>
        </w:rPr>
        <w:t xml:space="preserve">Naam en adres van de onderneming: </w:t>
      </w:r>
      <w:r w:rsidRPr="00300406">
        <w:rPr>
          <w:bCs/>
        </w:rPr>
        <w:br/>
      </w:r>
      <w:r w:rsidRPr="00300406">
        <w:rPr>
          <w:bCs/>
        </w:rPr>
        <w:br/>
      </w:r>
      <w:r w:rsidRPr="00300406">
        <w:t>…………………………………………………………………………………………………………………………………………</w:t>
      </w:r>
    </w:p>
    <w:p w:rsidR="00C95C1A" w:rsidRPr="00300406" w:rsidRDefault="00C95C1A" w:rsidP="00C95C1A">
      <w:pPr>
        <w:pStyle w:val="Broodtekst"/>
        <w:rPr>
          <w:bCs/>
        </w:rPr>
      </w:pPr>
      <w:r w:rsidRPr="00300406">
        <w:rPr>
          <w:bCs/>
        </w:rPr>
        <w:br/>
        <w:t>Inschrijvingsnummer Kamer van Koophandel (inschrijvingsnummer van het handelsregister of een overeenkomstig register van het land van vestiging van de onderneming):</w:t>
      </w:r>
    </w:p>
    <w:p w:rsidR="00C95C1A" w:rsidRPr="00300406" w:rsidRDefault="00C95C1A" w:rsidP="00C95C1A">
      <w:pPr>
        <w:pStyle w:val="Broodtekst"/>
        <w:rPr>
          <w:bCs/>
        </w:rPr>
      </w:pPr>
    </w:p>
    <w:p w:rsidR="00C95C1A" w:rsidRPr="00300406" w:rsidRDefault="00C95C1A" w:rsidP="00C95C1A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:rsidR="00C95C1A" w:rsidRPr="00300406" w:rsidRDefault="00C95C1A" w:rsidP="00C95C1A">
      <w:pPr>
        <w:pStyle w:val="Broodtekst"/>
        <w:rPr>
          <w:bCs/>
        </w:rPr>
      </w:pPr>
      <w:r w:rsidRPr="00300406">
        <w:rPr>
          <w:bCs/>
        </w:rPr>
        <w:br/>
        <w:t>Contactpersoon van de onderneming (naam, email, telefoon):</w:t>
      </w:r>
    </w:p>
    <w:p w:rsidR="00C95C1A" w:rsidRPr="00300406" w:rsidRDefault="00C95C1A" w:rsidP="00C95C1A">
      <w:pPr>
        <w:pStyle w:val="Broodtekst"/>
        <w:rPr>
          <w:bCs/>
        </w:rPr>
      </w:pPr>
    </w:p>
    <w:p w:rsidR="00C95C1A" w:rsidRPr="00300406" w:rsidRDefault="00C95C1A" w:rsidP="00C95C1A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:rsidR="00C95C1A" w:rsidRPr="00300406" w:rsidRDefault="00C95C1A" w:rsidP="00C95C1A">
      <w:pPr>
        <w:pStyle w:val="Broodtekst"/>
        <w:rPr>
          <w:bCs/>
        </w:rPr>
      </w:pPr>
    </w:p>
    <w:p w:rsidR="00C95C1A" w:rsidRPr="00300406" w:rsidRDefault="00C95C1A" w:rsidP="00C95C1A">
      <w:pPr>
        <w:pStyle w:val="Broodtekst"/>
      </w:pPr>
      <w:r w:rsidRPr="00300406">
        <w:rPr>
          <w:bCs/>
        </w:rPr>
        <w:t xml:space="preserve">Ondergetekende verklaart </w:t>
      </w:r>
      <w:r w:rsidRPr="00300406"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C95C1A" w:rsidRPr="00300406" w:rsidRDefault="00C95C1A" w:rsidP="00C95C1A">
      <w:pPr>
        <w:pStyle w:val="Broodtekst"/>
      </w:pPr>
    </w:p>
    <w:p w:rsidR="00C95C1A" w:rsidRPr="00300406" w:rsidRDefault="00C95C1A" w:rsidP="00C95C1A">
      <w:pPr>
        <w:pStyle w:val="Broodtekst"/>
        <w:rPr>
          <w:b/>
          <w:bCs/>
        </w:rPr>
      </w:pPr>
      <w:r w:rsidRPr="00300406">
        <w:rPr>
          <w:b/>
          <w:bCs/>
        </w:rPr>
        <w:t>Ondertekening</w:t>
      </w:r>
    </w:p>
    <w:p w:rsidR="00C95C1A" w:rsidRPr="00300406" w:rsidRDefault="00C95C1A" w:rsidP="00C95C1A">
      <w:pPr>
        <w:pStyle w:val="Broodtekst"/>
      </w:pPr>
    </w:p>
    <w:p w:rsidR="00C95C1A" w:rsidRDefault="00C95C1A" w:rsidP="00C95C1A">
      <w:pPr>
        <w:pStyle w:val="Broodtekst"/>
        <w:rPr>
          <w:color w:val="000000" w:themeColor="text1"/>
        </w:rPr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>digitaal te worden ondertekend conform paragraaf 4.3</w:t>
      </w:r>
      <w:r>
        <w:t>.1</w:t>
      </w:r>
      <w:r w:rsidRPr="00300406">
        <w:rPr>
          <w:color w:val="000000" w:themeColor="text1"/>
        </w:rPr>
        <w:t>.</w:t>
      </w:r>
    </w:p>
    <w:p w:rsidR="00C95C1A" w:rsidRDefault="00C95C1A" w:rsidP="00C95C1A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3F5EB0" w:rsidRPr="003F5EB0" w:rsidRDefault="003F5EB0" w:rsidP="003F5EB0"/>
    <w:sectPr w:rsidR="003F5EB0" w:rsidRPr="003F5EB0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C1A" w:rsidRDefault="00C95C1A" w:rsidP="0088501B">
      <w:r>
        <w:separator/>
      </w:r>
    </w:p>
  </w:endnote>
  <w:endnote w:type="continuationSeparator" w:id="0">
    <w:p w:rsidR="00C95C1A" w:rsidRDefault="00C95C1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C1A" w:rsidRDefault="00C95C1A">
    <w:pPr>
      <w:pStyle w:val="Voettekst"/>
    </w:pPr>
    <w:r>
      <w:tab/>
      <w:t>BEDRIJFSINFORMATIE</w:t>
    </w:r>
  </w:p>
  <w:p w:rsidR="00C95C1A" w:rsidRDefault="00C95C1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C1A" w:rsidRDefault="00C95C1A" w:rsidP="0088501B">
      <w:r>
        <w:separator/>
      </w:r>
    </w:p>
  </w:footnote>
  <w:footnote w:type="continuationSeparator" w:id="0">
    <w:p w:rsidR="00C95C1A" w:rsidRDefault="00C95C1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C95C1A">
    <w:pPr>
      <w:pStyle w:val="Koptekst"/>
    </w:pPr>
    <w:r>
      <w:tab/>
    </w: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r w:rsidR="00CF76DB">
      <w:fldChar w:fldCharType="begin"/>
    </w:r>
    <w:r w:rsidR="00CF76DB">
      <w:instrText xml:space="preserve"> DOCPROPERTY  PS_REFERENCE  \* MERGEFORMAT </w:instrText>
    </w:r>
    <w:r w:rsidR="00CF76DB">
      <w:fldChar w:fldCharType="separate"/>
    </w:r>
    <w:r w:rsidR="00CF76DB">
      <w:t>31163</w:t>
    </w:r>
    <w:r>
      <w:t>7</w:t>
    </w:r>
    <w:r w:rsidR="00CF76DB">
      <w:t>5</w:t>
    </w:r>
    <w:r>
      <w:t>6</w:t>
    </w:r>
    <w:r w:rsidR="00CF76DB">
      <w:fldChar w:fldCharType="end"/>
    </w:r>
    <w:r w:rsidRPr="00CE0A97">
      <w:rPr>
        <w:rStyle w:val="Huisstijl-Rapportkoptekst"/>
      </w:rPr>
      <w:t xml:space="preserve">| </w:t>
    </w:r>
    <w:r w:rsidR="00CF76DB">
      <w:fldChar w:fldCharType="begin"/>
    </w:r>
    <w:r w:rsidR="00CF76DB">
      <w:instrText xml:space="preserve"> DOCPROPERTY  VERSIEDATUM  \* MERGEFORMAT </w:instrText>
    </w:r>
    <w:r w:rsidR="00CF76DB">
      <w:fldChar w:fldCharType="separate"/>
    </w:r>
    <w:r w:rsidR="008E4649">
      <w:t>10 juni</w:t>
    </w:r>
    <w:r>
      <w:t xml:space="preserve"> 2021</w:t>
    </w:r>
    <w:r w:rsidR="00CF76D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C1A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8E4649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95C1A"/>
    <w:rsid w:val="00CA55CC"/>
    <w:rsid w:val="00CB3317"/>
    <w:rsid w:val="00CF76DB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8E1B80"/>
  <w15:chartTrackingRefBased/>
  <w15:docId w15:val="{34661A8C-A031-41A5-8EBC-28F1EE37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C95C1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C95C1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95C1A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95C1A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95C1A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C95C1A"/>
    <w:rPr>
      <w:rFonts w:ascii="Verdana" w:hAnsi="Verdana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178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Funken, Joep (PPO)</dc:creator>
  <cp:keywords/>
  <dc:description/>
  <cp:lastModifiedBy>Mertens, Wim (PPO)</cp:lastModifiedBy>
  <cp:revision>3</cp:revision>
  <dcterms:created xsi:type="dcterms:W3CDTF">2021-05-18T11:45:00Z</dcterms:created>
  <dcterms:modified xsi:type="dcterms:W3CDTF">2021-06-22T11:51:00Z</dcterms:modified>
</cp:coreProperties>
</file>